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Trocknungsraum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0581416" name="019d90de-7f12-7a73-aea2-8fefc76bea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271530" name="019d90de-7f12-7a73-aea2-8fefc76bea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279747" name="019d90de-b4ff-7885-ac42-92b910546c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420892" name="019d90de-b4ff-7885-ac42-92b910546c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Heizofen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8973739" name="019d90e1-39b3-7165-b840-9c1214abfe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0916132" name="019d90e1-39b3-7165-b840-9c1214abfe2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2659703" name="019d90e1-5fab-7de5-8449-15d35d129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06698" name="019d90e1-5fab-7de5-8449-15d35d1290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5879915" name="019d90e8-8659-7f3c-841f-f23a40b743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52139" name="019d90e8-8659-7f3c-841f-f23a40b743e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4826074" name="019d90e8-c8df-7bd9-9022-c523b02873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983117" name="019d90e8-c8df-7bd9-9022-c523b02873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0615307" name="019d90f4-64b8-79b2-b7a8-6136e6b483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541152" name="019d90f4-64b8-79b2-b7a8-6136e6b483c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190121" name="019d90f4-8e5f-7223-af0f-046a6e60fc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612898" name="019d90f4-8e5f-7223-af0f-046a6e60fc9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9688958" name="019d90fb-3d9d-7833-9def-4779d9608f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723204" name="019d90fb-3d9d-7833-9def-4779d9608f4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8455422" name="019d90fb-7ebd-71aa-b9bd-d3759c9f3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260207" name="019d90fb-7ebd-71aa-b9bd-d3759c9f36e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9113961" name="019d9108-b7bf-732b-af04-abb267a0c6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5912301" name="019d9108-b7bf-732b-af04-abb267a0c6b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29411" name="019d9108-f906-7c0a-bff5-f12b170da7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127916" name="019d9108-f906-7c0a-bff5-f12b170da71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DG-EG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1657383" name="019d9115-d2d8-7144-9e35-b61616ccd2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1606722" name="019d9115-d2d8-7144-9e35-b61616ccd29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4878465" name="019d9116-2c48-765d-b06e-e122f56a44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488552" name="019d9116-2c48-765d-b06e-e122f56a44e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DG-UG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522214" name="019d9135-45a0-79ce-b7e3-d4cae83f17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892377" name="019d9135-45a0-79ce-b7e3-d4cae83f176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5624343" name="019d9135-61c2-76d0-97f0-c280ca47b4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398746" name="019d9135-61c2-76d0-97f0-c280ca47b4f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